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410" w:rsidRPr="00835F83" w:rsidRDefault="00933410" w:rsidP="0093341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33410" w:rsidRPr="00835F83" w:rsidRDefault="00933410" w:rsidP="0093341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933410" w:rsidRDefault="00933410" w:rsidP="0093341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33410" w:rsidRPr="00835F83" w:rsidRDefault="00933410" w:rsidP="0093341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933410" w:rsidRPr="00835F83" w:rsidRDefault="00933410" w:rsidP="0093341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933410" w:rsidRPr="00835F83" w:rsidRDefault="00933410" w:rsidP="00933410">
      <w:pPr>
        <w:tabs>
          <w:tab w:val="left" w:pos="7260"/>
        </w:tabs>
        <w:jc w:val="center"/>
        <w:rPr>
          <w:sz w:val="28"/>
          <w:szCs w:val="28"/>
        </w:rPr>
      </w:pPr>
    </w:p>
    <w:p w:rsidR="005402FD" w:rsidRPr="00DB1BE7" w:rsidRDefault="005402FD" w:rsidP="005402FD">
      <w:pPr>
        <w:jc w:val="center"/>
        <w:rPr>
          <w:sz w:val="28"/>
          <w:szCs w:val="28"/>
        </w:rPr>
      </w:pPr>
      <w:r w:rsidRPr="00DB1BE7">
        <w:rPr>
          <w:sz w:val="28"/>
          <w:szCs w:val="28"/>
        </w:rPr>
        <w:t>ПОСТАНОВЛЕНИЕ</w:t>
      </w:r>
    </w:p>
    <w:p w:rsidR="005402FD" w:rsidRDefault="005402FD" w:rsidP="005402FD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288"/>
        <w:gridCol w:w="3212"/>
        <w:gridCol w:w="3251"/>
      </w:tblGrid>
      <w:tr w:rsidR="005402FD" w:rsidRPr="004B4387" w:rsidTr="0086178B">
        <w:trPr>
          <w:jc w:val="center"/>
        </w:trPr>
        <w:tc>
          <w:tcPr>
            <w:tcW w:w="3351" w:type="dxa"/>
          </w:tcPr>
          <w:p w:rsidR="005402FD" w:rsidRPr="004B4387" w:rsidRDefault="008C58FC" w:rsidP="00171B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25.09.2023</w:t>
            </w:r>
          </w:p>
        </w:tc>
        <w:tc>
          <w:tcPr>
            <w:tcW w:w="3302" w:type="dxa"/>
          </w:tcPr>
          <w:p w:rsidR="005402FD" w:rsidRPr="004B4387" w:rsidRDefault="005402FD" w:rsidP="00470E4F">
            <w:pPr>
              <w:jc w:val="center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 xml:space="preserve">№ </w:t>
            </w:r>
            <w:r w:rsidR="008C58FC">
              <w:rPr>
                <w:sz w:val="28"/>
                <w:szCs w:val="28"/>
              </w:rPr>
              <w:t>17</w:t>
            </w:r>
            <w:r w:rsidR="000F1B9C">
              <w:rPr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3314" w:type="dxa"/>
          </w:tcPr>
          <w:p w:rsidR="005402FD" w:rsidRPr="004B4387" w:rsidRDefault="005402FD" w:rsidP="0086178B">
            <w:pPr>
              <w:jc w:val="right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>ст-ца Боковская</w:t>
            </w:r>
          </w:p>
        </w:tc>
      </w:tr>
    </w:tbl>
    <w:p w:rsidR="00361689" w:rsidRPr="00361689" w:rsidRDefault="00361689" w:rsidP="00361689">
      <w:pPr>
        <w:jc w:val="both"/>
        <w:rPr>
          <w:sz w:val="28"/>
          <w:szCs w:val="28"/>
        </w:rPr>
      </w:pPr>
      <w:r w:rsidRPr="00361689">
        <w:rPr>
          <w:sz w:val="28"/>
          <w:szCs w:val="28"/>
        </w:rPr>
        <w:t xml:space="preserve">О реализации статьи 12 Федерального закона </w:t>
      </w:r>
    </w:p>
    <w:p w:rsidR="00361689" w:rsidRDefault="003E6BC6" w:rsidP="00361689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61689" w:rsidRPr="00361689">
        <w:rPr>
          <w:sz w:val="28"/>
          <w:szCs w:val="28"/>
        </w:rPr>
        <w:t>т 25.12.2008 № 273-ФЗ</w:t>
      </w:r>
      <w:r w:rsidR="00361689">
        <w:rPr>
          <w:sz w:val="28"/>
          <w:szCs w:val="28"/>
        </w:rPr>
        <w:t xml:space="preserve"> </w:t>
      </w:r>
      <w:r w:rsidR="00361689" w:rsidRPr="00361689">
        <w:rPr>
          <w:sz w:val="28"/>
          <w:szCs w:val="28"/>
        </w:rPr>
        <w:t>«О противодействии</w:t>
      </w:r>
    </w:p>
    <w:p w:rsidR="00361689" w:rsidRPr="00361689" w:rsidRDefault="00361689" w:rsidP="00361689">
      <w:pPr>
        <w:jc w:val="both"/>
        <w:rPr>
          <w:sz w:val="28"/>
          <w:szCs w:val="28"/>
        </w:rPr>
      </w:pPr>
      <w:r w:rsidRPr="00361689">
        <w:rPr>
          <w:sz w:val="28"/>
          <w:szCs w:val="28"/>
        </w:rPr>
        <w:t>коррупции»</w:t>
      </w:r>
    </w:p>
    <w:p w:rsidR="00361689" w:rsidRPr="00361689" w:rsidRDefault="00361689" w:rsidP="00361689">
      <w:pPr>
        <w:jc w:val="both"/>
        <w:rPr>
          <w:sz w:val="28"/>
          <w:szCs w:val="28"/>
        </w:rPr>
      </w:pPr>
    </w:p>
    <w:p w:rsidR="00EE0993" w:rsidRDefault="00361689" w:rsidP="003616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12 Федерального закона от 25.12.2008 № 273-ФЗ «О противодействии коррупции» и пунктом 4 Указа Президента Российской Федерации от 21.07.2010 № 925 «О мерах по реализации отдельных положений Федерального закона «О противодействии коррупции», руководствуясь </w:t>
      </w:r>
      <w:r w:rsidR="007C6F58">
        <w:rPr>
          <w:sz w:val="28"/>
          <w:szCs w:val="28"/>
        </w:rPr>
        <w:t>У</w:t>
      </w:r>
      <w:r>
        <w:rPr>
          <w:sz w:val="28"/>
          <w:szCs w:val="28"/>
        </w:rPr>
        <w:t xml:space="preserve">ставом муниципального образования «Боковское сельское поселение», Администрация Боковского сельского поселения </w:t>
      </w:r>
    </w:p>
    <w:p w:rsidR="00D76EF2" w:rsidRDefault="00D76EF2" w:rsidP="004B3328">
      <w:pPr>
        <w:jc w:val="center"/>
        <w:rPr>
          <w:sz w:val="22"/>
          <w:szCs w:val="22"/>
        </w:rPr>
      </w:pPr>
    </w:p>
    <w:p w:rsidR="0097532A" w:rsidRDefault="00933410" w:rsidP="004B332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97532A">
        <w:rPr>
          <w:sz w:val="28"/>
          <w:szCs w:val="28"/>
        </w:rPr>
        <w:t>:</w:t>
      </w:r>
    </w:p>
    <w:p w:rsidR="00E456EA" w:rsidRDefault="00E456EA" w:rsidP="004B3328">
      <w:pPr>
        <w:jc w:val="center"/>
        <w:rPr>
          <w:sz w:val="28"/>
          <w:szCs w:val="28"/>
        </w:rPr>
      </w:pPr>
    </w:p>
    <w:p w:rsidR="00042D3B" w:rsidRDefault="00726344" w:rsidP="00042D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2D3B">
        <w:rPr>
          <w:sz w:val="28"/>
          <w:szCs w:val="28"/>
        </w:rPr>
        <w:t>. Установить, что положения статьи 12 Федерального закона от 25.12.2008 № 273-ФЗ «О противодействии коррупции» распространяются на граждан Российской Федерации, замещавших должности муниципальной службы</w:t>
      </w:r>
      <w:r w:rsidR="007C6F58">
        <w:rPr>
          <w:sz w:val="28"/>
          <w:szCs w:val="28"/>
        </w:rPr>
        <w:t xml:space="preserve"> </w:t>
      </w:r>
      <w:r w:rsidR="00042D3B">
        <w:rPr>
          <w:sz w:val="28"/>
          <w:szCs w:val="28"/>
        </w:rPr>
        <w:t>муниципального образования «Боковское сельское поселение», включенные в перечень должностей муниципальной службы, утвержденный постановлением администрации Боковского сельского поселения от 17.05.2021 № 87 «</w:t>
      </w:r>
      <w:r w:rsidR="00042D3B" w:rsidRPr="00D76EF2">
        <w:rPr>
          <w:sz w:val="28"/>
          <w:szCs w:val="28"/>
        </w:rPr>
        <w:t>Об утверждении перечня должностей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 xml:space="preserve">муниципальной службы </w:t>
      </w:r>
      <w:r w:rsidR="00042D3B">
        <w:rPr>
          <w:sz w:val="28"/>
          <w:szCs w:val="28"/>
        </w:rPr>
        <w:t xml:space="preserve">Администрации Боковского </w:t>
      </w:r>
      <w:r w:rsidR="00042D3B" w:rsidRPr="00C202BF">
        <w:rPr>
          <w:sz w:val="28"/>
          <w:szCs w:val="28"/>
        </w:rPr>
        <w:t>сельского поселения, при назначении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>на которые граждане и при замещении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 xml:space="preserve">которых муниципальные служащие </w:t>
      </w:r>
      <w:r w:rsidR="00042D3B">
        <w:rPr>
          <w:sz w:val="28"/>
          <w:szCs w:val="28"/>
        </w:rPr>
        <w:t xml:space="preserve">Администрации Боковского </w:t>
      </w:r>
      <w:r w:rsidR="00042D3B" w:rsidRPr="00C202BF">
        <w:rPr>
          <w:sz w:val="28"/>
          <w:szCs w:val="28"/>
        </w:rPr>
        <w:t>сельского поселения обязаны представлять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>сведения о своих доходах, расходах, об имуществе и обязательствах имущественного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>характера, а также сведения о доходах, расходах,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>об имуществе и обязательствах имущественного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>характера своих супруги (супруга)</w:t>
      </w:r>
      <w:r w:rsidR="00042D3B">
        <w:rPr>
          <w:sz w:val="28"/>
          <w:szCs w:val="28"/>
        </w:rPr>
        <w:t xml:space="preserve"> </w:t>
      </w:r>
      <w:r w:rsidR="00042D3B" w:rsidRPr="00C202BF">
        <w:rPr>
          <w:sz w:val="28"/>
          <w:szCs w:val="28"/>
        </w:rPr>
        <w:t>и несовершеннолетних детей</w:t>
      </w:r>
      <w:r w:rsidR="00042D3B">
        <w:rPr>
          <w:sz w:val="28"/>
          <w:szCs w:val="28"/>
        </w:rPr>
        <w:t xml:space="preserve">». </w:t>
      </w:r>
    </w:p>
    <w:p w:rsidR="0018551E" w:rsidRPr="00DC7D0C" w:rsidRDefault="00042D3B" w:rsidP="00042D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F6716" w:rsidRPr="00DC7D0C">
        <w:rPr>
          <w:sz w:val="28"/>
          <w:szCs w:val="28"/>
        </w:rPr>
        <w:t xml:space="preserve"> </w:t>
      </w:r>
      <w:r w:rsidR="0018551E" w:rsidRPr="00DC7D0C">
        <w:rPr>
          <w:sz w:val="28"/>
          <w:szCs w:val="28"/>
        </w:rPr>
        <w:t>Настоящее постановление вступает в силу с</w:t>
      </w:r>
      <w:r w:rsidR="00020CAA" w:rsidRPr="00DC7D0C">
        <w:rPr>
          <w:sz w:val="28"/>
          <w:szCs w:val="28"/>
        </w:rPr>
        <w:t>о</w:t>
      </w:r>
      <w:r w:rsidR="0018551E" w:rsidRPr="00DC7D0C">
        <w:rPr>
          <w:sz w:val="28"/>
          <w:szCs w:val="28"/>
        </w:rPr>
        <w:t xml:space="preserve"> </w:t>
      </w:r>
      <w:r w:rsidR="00020CAA" w:rsidRPr="00DC7D0C">
        <w:rPr>
          <w:sz w:val="28"/>
          <w:szCs w:val="28"/>
        </w:rPr>
        <w:t>дня</w:t>
      </w:r>
      <w:r w:rsidR="0018551E" w:rsidRPr="00DC7D0C">
        <w:rPr>
          <w:sz w:val="28"/>
          <w:szCs w:val="28"/>
        </w:rPr>
        <w:t xml:space="preserve"> его официального о</w:t>
      </w:r>
      <w:r w:rsidR="00795B20">
        <w:rPr>
          <w:sz w:val="28"/>
          <w:szCs w:val="28"/>
        </w:rPr>
        <w:t>публикования</w:t>
      </w:r>
      <w:r w:rsidR="0018551E" w:rsidRPr="00DC7D0C">
        <w:rPr>
          <w:sz w:val="28"/>
          <w:szCs w:val="28"/>
        </w:rPr>
        <w:t>.</w:t>
      </w:r>
    </w:p>
    <w:p w:rsidR="00256983" w:rsidRDefault="00042D3B" w:rsidP="00042D3B">
      <w:pPr>
        <w:pStyle w:val="a4"/>
        <w:ind w:left="708"/>
        <w:jc w:val="both"/>
      </w:pPr>
      <w:r>
        <w:t xml:space="preserve">3. </w:t>
      </w:r>
      <w:r w:rsidR="00256983" w:rsidRPr="004F3BB9">
        <w:t xml:space="preserve">Контроль за выполнением постановления </w:t>
      </w:r>
      <w:r w:rsidR="004F3BB9" w:rsidRPr="004F3BB9">
        <w:t>оставляю за собой.</w:t>
      </w:r>
      <w:r w:rsidR="00256983" w:rsidRPr="00292615">
        <w:t xml:space="preserve"> </w:t>
      </w:r>
    </w:p>
    <w:p w:rsidR="008D179D" w:rsidRDefault="008D179D" w:rsidP="00C06BBC">
      <w:pPr>
        <w:pStyle w:val="a4"/>
        <w:ind w:left="1068"/>
        <w:jc w:val="both"/>
      </w:pPr>
    </w:p>
    <w:p w:rsidR="00042D3B" w:rsidRDefault="00042D3B" w:rsidP="00C06BBC">
      <w:pPr>
        <w:pStyle w:val="a4"/>
        <w:ind w:left="1068"/>
        <w:jc w:val="both"/>
      </w:pPr>
    </w:p>
    <w:p w:rsidR="00042D3B" w:rsidRPr="00292615" w:rsidRDefault="00042D3B" w:rsidP="00C06BBC">
      <w:pPr>
        <w:pStyle w:val="a4"/>
        <w:ind w:left="1068"/>
        <w:jc w:val="both"/>
      </w:pPr>
    </w:p>
    <w:p w:rsidR="00B628C7" w:rsidRPr="004D25C7" w:rsidRDefault="00232150" w:rsidP="000E46D4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1A77B8" w:rsidRDefault="000E46D4" w:rsidP="004D55CD">
      <w:pPr>
        <w:rPr>
          <w:sz w:val="28"/>
          <w:szCs w:val="28"/>
        </w:rPr>
      </w:pPr>
      <w:r w:rsidRPr="004D25C7">
        <w:rPr>
          <w:sz w:val="28"/>
          <w:szCs w:val="28"/>
        </w:rPr>
        <w:t>Боковского</w:t>
      </w:r>
      <w:r w:rsidR="007C648B" w:rsidRPr="004D25C7">
        <w:rPr>
          <w:sz w:val="28"/>
          <w:szCs w:val="28"/>
        </w:rPr>
        <w:t xml:space="preserve"> </w:t>
      </w:r>
      <w:r w:rsidR="00574836">
        <w:rPr>
          <w:sz w:val="28"/>
          <w:szCs w:val="28"/>
        </w:rPr>
        <w:t>сельского поселения</w:t>
      </w:r>
      <w:r w:rsidR="00B50055">
        <w:rPr>
          <w:sz w:val="28"/>
          <w:szCs w:val="28"/>
        </w:rPr>
        <w:tab/>
      </w:r>
      <w:r w:rsidR="00B50055">
        <w:rPr>
          <w:sz w:val="28"/>
          <w:szCs w:val="28"/>
        </w:rPr>
        <w:tab/>
      </w:r>
      <w:r w:rsidR="00B50055">
        <w:rPr>
          <w:sz w:val="28"/>
          <w:szCs w:val="28"/>
        </w:rPr>
        <w:tab/>
      </w:r>
      <w:r w:rsidR="00B50055">
        <w:rPr>
          <w:sz w:val="28"/>
          <w:szCs w:val="28"/>
        </w:rPr>
        <w:tab/>
      </w:r>
      <w:r w:rsidR="00B50055">
        <w:rPr>
          <w:sz w:val="28"/>
          <w:szCs w:val="28"/>
        </w:rPr>
        <w:tab/>
      </w:r>
      <w:r w:rsidR="007C648B" w:rsidRPr="004D25C7">
        <w:rPr>
          <w:sz w:val="28"/>
          <w:szCs w:val="28"/>
        </w:rPr>
        <w:tab/>
      </w:r>
      <w:r w:rsidR="00574836">
        <w:rPr>
          <w:sz w:val="28"/>
          <w:szCs w:val="28"/>
        </w:rPr>
        <w:t>М.М. Обнизов</w:t>
      </w:r>
    </w:p>
    <w:p w:rsidR="001A77B8" w:rsidRDefault="001A77B8" w:rsidP="001A77B8">
      <w:pPr>
        <w:rPr>
          <w:sz w:val="28"/>
          <w:szCs w:val="28"/>
        </w:rPr>
      </w:pPr>
    </w:p>
    <w:p w:rsidR="007C6F58" w:rsidRDefault="007C6F58" w:rsidP="001A77B8">
      <w:pPr>
        <w:rPr>
          <w:sz w:val="28"/>
          <w:szCs w:val="28"/>
        </w:rPr>
      </w:pPr>
    </w:p>
    <w:p w:rsidR="001A77B8" w:rsidRDefault="00726344" w:rsidP="001A77B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A77B8">
        <w:rPr>
          <w:sz w:val="28"/>
          <w:szCs w:val="28"/>
        </w:rPr>
        <w:t xml:space="preserve">остановление вносит </w:t>
      </w:r>
      <w:r>
        <w:rPr>
          <w:sz w:val="28"/>
          <w:szCs w:val="28"/>
        </w:rPr>
        <w:t>заместитель главы</w:t>
      </w:r>
    </w:p>
    <w:p w:rsidR="000929F5" w:rsidRPr="006E553B" w:rsidRDefault="000929F5" w:rsidP="00CC615A">
      <w:pPr>
        <w:ind w:left="5954"/>
        <w:jc w:val="right"/>
        <w:rPr>
          <w:rFonts w:eastAsia="SimSun"/>
          <w:sz w:val="28"/>
          <w:szCs w:val="28"/>
          <w:lang w:eastAsia="zh-CN" w:bidi="hi-IN"/>
        </w:rPr>
      </w:pPr>
    </w:p>
    <w:sectPr w:rsidR="000929F5" w:rsidRPr="006E553B" w:rsidSect="000929F5">
      <w:footerReference w:type="even" r:id="rId8"/>
      <w:footerReference w:type="default" r:id="rId9"/>
      <w:footerReference w:type="first" r:id="rId10"/>
      <w:pgSz w:w="11906" w:h="16838"/>
      <w:pgMar w:top="568" w:right="851" w:bottom="1134" w:left="1304" w:header="6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AAD" w:rsidRDefault="00A36AAD" w:rsidP="00B9607A">
      <w:r>
        <w:separator/>
      </w:r>
    </w:p>
  </w:endnote>
  <w:endnote w:type="continuationSeparator" w:id="0">
    <w:p w:rsidR="00A36AAD" w:rsidRDefault="00A36AAD" w:rsidP="00B9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7A3" w:rsidRDefault="00BD77A3" w:rsidP="006B7B25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D77A3" w:rsidRDefault="00BD77A3" w:rsidP="006B7B25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7A3" w:rsidRPr="00EA1E1D" w:rsidRDefault="00BD77A3" w:rsidP="00EA1E1D">
    <w:pPr>
      <w:pStyle w:val="a8"/>
      <w:tabs>
        <w:tab w:val="clear" w:pos="4677"/>
        <w:tab w:val="clear" w:pos="9355"/>
        <w:tab w:val="right" w:pos="9751"/>
      </w:tabs>
      <w:rPr>
        <w:sz w:val="20"/>
        <w:szCs w:val="20"/>
      </w:rPr>
    </w:pPr>
    <w:r w:rsidRPr="005402FD"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7A3" w:rsidRPr="005402FD" w:rsidRDefault="00BD77A3" w:rsidP="005402FD">
    <w:pPr>
      <w:pStyle w:val="a8"/>
      <w:tabs>
        <w:tab w:val="clear" w:pos="4677"/>
        <w:tab w:val="clear" w:pos="9355"/>
        <w:tab w:val="right" w:pos="9751"/>
      </w:tabs>
      <w:rPr>
        <w:sz w:val="20"/>
        <w:szCs w:val="20"/>
        <w:lang w:val="en-US"/>
      </w:rPr>
    </w:pPr>
    <w:r w:rsidRPr="005402FD">
      <w:rPr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AAD" w:rsidRDefault="00A36AAD" w:rsidP="00B9607A">
      <w:r>
        <w:separator/>
      </w:r>
    </w:p>
  </w:footnote>
  <w:footnote w:type="continuationSeparator" w:id="0">
    <w:p w:rsidR="00A36AAD" w:rsidRDefault="00A36AAD" w:rsidP="00B96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 w15:restartNumberingAfterBreak="0">
    <w:nsid w:val="03B27C22"/>
    <w:multiLevelType w:val="multilevel"/>
    <w:tmpl w:val="159C5E1A"/>
    <w:lvl w:ilvl="0">
      <w:start w:val="1"/>
      <w:numFmt w:val="decimal"/>
      <w:lvlText w:val="%1."/>
      <w:lvlJc w:val="left"/>
      <w:pPr>
        <w:ind w:left="675" w:hanging="675"/>
      </w:pPr>
      <w:rPr>
        <w:rFonts w:cs="Mangal"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cs="Mangal"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Mangal"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cs="Mangal"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cs="Mangal"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cs="Mangal"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cs="Mangal"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cs="Mangal"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cs="Mangal" w:hint="default"/>
      </w:rPr>
    </w:lvl>
  </w:abstractNum>
  <w:abstractNum w:abstractNumId="8" w15:restartNumberingAfterBreak="0">
    <w:nsid w:val="060F198F"/>
    <w:multiLevelType w:val="multilevel"/>
    <w:tmpl w:val="FE1035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0B975537"/>
    <w:multiLevelType w:val="multilevel"/>
    <w:tmpl w:val="00000008"/>
    <w:lvl w:ilvl="0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 w15:restartNumberingAfterBreak="0">
    <w:nsid w:val="0DEF467D"/>
    <w:multiLevelType w:val="hybridMultilevel"/>
    <w:tmpl w:val="FB663F84"/>
    <w:lvl w:ilvl="0" w:tplc="0940485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F7702EA"/>
    <w:multiLevelType w:val="multilevel"/>
    <w:tmpl w:val="00000006"/>
    <w:lvl w:ilvl="0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 w15:restartNumberingAfterBreak="0">
    <w:nsid w:val="10930B6B"/>
    <w:multiLevelType w:val="hybridMultilevel"/>
    <w:tmpl w:val="66D42FCA"/>
    <w:lvl w:ilvl="0" w:tplc="9B0CA084">
      <w:start w:val="1"/>
      <w:numFmt w:val="decimal"/>
      <w:lvlText w:val="%1."/>
      <w:lvlJc w:val="left"/>
      <w:pPr>
        <w:ind w:left="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 w15:restartNumberingAfterBreak="0">
    <w:nsid w:val="181C213F"/>
    <w:multiLevelType w:val="multilevel"/>
    <w:tmpl w:val="0000000A"/>
    <w:lvl w:ilvl="0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 w15:restartNumberingAfterBreak="0">
    <w:nsid w:val="18687381"/>
    <w:multiLevelType w:val="multilevel"/>
    <w:tmpl w:val="40B49E1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9200D54"/>
    <w:multiLevelType w:val="hybridMultilevel"/>
    <w:tmpl w:val="70C80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06D28"/>
    <w:multiLevelType w:val="multilevel"/>
    <w:tmpl w:val="FE1035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02E3FD9"/>
    <w:multiLevelType w:val="hybridMultilevel"/>
    <w:tmpl w:val="9E40AF00"/>
    <w:lvl w:ilvl="0" w:tplc="0A50169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0924144"/>
    <w:multiLevelType w:val="multilevel"/>
    <w:tmpl w:val="452899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23E5A9D"/>
    <w:multiLevelType w:val="multilevel"/>
    <w:tmpl w:val="FE1035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24D66719"/>
    <w:multiLevelType w:val="hybridMultilevel"/>
    <w:tmpl w:val="2570B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C58CD"/>
    <w:multiLevelType w:val="hybridMultilevel"/>
    <w:tmpl w:val="7C6CE2DE"/>
    <w:lvl w:ilvl="0" w:tplc="11544938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2" w15:restartNumberingAfterBreak="0">
    <w:nsid w:val="2E4A055A"/>
    <w:multiLevelType w:val="multilevel"/>
    <w:tmpl w:val="0000000A"/>
    <w:lvl w:ilvl="0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3" w15:restartNumberingAfterBreak="0">
    <w:nsid w:val="31C502CB"/>
    <w:multiLevelType w:val="hybridMultilevel"/>
    <w:tmpl w:val="EB9ED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D6811"/>
    <w:multiLevelType w:val="multilevel"/>
    <w:tmpl w:val="40B49E1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BF72757"/>
    <w:multiLevelType w:val="hybridMultilevel"/>
    <w:tmpl w:val="EA127A00"/>
    <w:lvl w:ilvl="0" w:tplc="5C2C60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76CB7"/>
    <w:multiLevelType w:val="multilevel"/>
    <w:tmpl w:val="40B49E1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12B1328"/>
    <w:multiLevelType w:val="multilevel"/>
    <w:tmpl w:val="3A984682"/>
    <w:lvl w:ilvl="0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8" w15:restartNumberingAfterBreak="0">
    <w:nsid w:val="51BD16AB"/>
    <w:multiLevelType w:val="multilevel"/>
    <w:tmpl w:val="04382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29" w15:restartNumberingAfterBreak="0">
    <w:nsid w:val="5429712B"/>
    <w:multiLevelType w:val="multilevel"/>
    <w:tmpl w:val="40B49E1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2121BAD"/>
    <w:multiLevelType w:val="multilevel"/>
    <w:tmpl w:val="00000008"/>
    <w:lvl w:ilvl="0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1" w15:restartNumberingAfterBreak="0">
    <w:nsid w:val="681A0831"/>
    <w:multiLevelType w:val="multilevel"/>
    <w:tmpl w:val="0000000C"/>
    <w:lvl w:ilvl="0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2" w15:restartNumberingAfterBreak="0">
    <w:nsid w:val="69B92AFA"/>
    <w:multiLevelType w:val="multilevel"/>
    <w:tmpl w:val="73AC315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/>
      </w:rPr>
    </w:lvl>
  </w:abstractNum>
  <w:abstractNum w:abstractNumId="33" w15:restartNumberingAfterBreak="0">
    <w:nsid w:val="6CC62665"/>
    <w:multiLevelType w:val="multilevel"/>
    <w:tmpl w:val="5CCC985E"/>
    <w:lvl w:ilvl="0">
      <w:start w:val="2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E643D12"/>
    <w:multiLevelType w:val="multilevel"/>
    <w:tmpl w:val="40B49E1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FF97F98"/>
    <w:multiLevelType w:val="multilevel"/>
    <w:tmpl w:val="3A984682"/>
    <w:lvl w:ilvl="0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6" w15:restartNumberingAfterBreak="0">
    <w:nsid w:val="751C0ED1"/>
    <w:multiLevelType w:val="multilevel"/>
    <w:tmpl w:val="40B49E1A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8576633"/>
    <w:multiLevelType w:val="multilevel"/>
    <w:tmpl w:val="14FA408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8E65CB6"/>
    <w:multiLevelType w:val="multilevel"/>
    <w:tmpl w:val="3A984682"/>
    <w:lvl w:ilvl="0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9" w15:restartNumberingAfterBreak="0">
    <w:nsid w:val="7C6F14A0"/>
    <w:multiLevelType w:val="hybridMultilevel"/>
    <w:tmpl w:val="068C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F6576"/>
    <w:multiLevelType w:val="multilevel"/>
    <w:tmpl w:val="00000006"/>
    <w:lvl w:ilvl="0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1" w15:restartNumberingAfterBreak="0">
    <w:nsid w:val="7E194DB4"/>
    <w:multiLevelType w:val="multilevel"/>
    <w:tmpl w:val="521A04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33"/>
  </w:num>
  <w:num w:numId="10">
    <w:abstractNumId w:val="36"/>
  </w:num>
  <w:num w:numId="11">
    <w:abstractNumId w:val="37"/>
  </w:num>
  <w:num w:numId="12">
    <w:abstractNumId w:val="18"/>
  </w:num>
  <w:num w:numId="13">
    <w:abstractNumId w:val="11"/>
  </w:num>
  <w:num w:numId="14">
    <w:abstractNumId w:val="40"/>
  </w:num>
  <w:num w:numId="15">
    <w:abstractNumId w:val="9"/>
  </w:num>
  <w:num w:numId="16">
    <w:abstractNumId w:val="30"/>
  </w:num>
  <w:num w:numId="17">
    <w:abstractNumId w:val="13"/>
  </w:num>
  <w:num w:numId="18">
    <w:abstractNumId w:val="22"/>
  </w:num>
  <w:num w:numId="19">
    <w:abstractNumId w:val="31"/>
  </w:num>
  <w:num w:numId="20">
    <w:abstractNumId w:val="38"/>
  </w:num>
  <w:num w:numId="21">
    <w:abstractNumId w:val="35"/>
  </w:num>
  <w:num w:numId="22">
    <w:abstractNumId w:val="27"/>
  </w:num>
  <w:num w:numId="23">
    <w:abstractNumId w:val="19"/>
  </w:num>
  <w:num w:numId="24">
    <w:abstractNumId w:val="16"/>
  </w:num>
  <w:num w:numId="25">
    <w:abstractNumId w:val="29"/>
  </w:num>
  <w:num w:numId="26">
    <w:abstractNumId w:val="24"/>
  </w:num>
  <w:num w:numId="27">
    <w:abstractNumId w:val="14"/>
  </w:num>
  <w:num w:numId="28">
    <w:abstractNumId w:val="8"/>
  </w:num>
  <w:num w:numId="29">
    <w:abstractNumId w:val="26"/>
  </w:num>
  <w:num w:numId="30">
    <w:abstractNumId w:val="34"/>
  </w:num>
  <w:num w:numId="31">
    <w:abstractNumId w:val="28"/>
  </w:num>
  <w:num w:numId="32">
    <w:abstractNumId w:val="15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1"/>
  </w:num>
  <w:num w:numId="37">
    <w:abstractNumId w:val="17"/>
  </w:num>
  <w:num w:numId="38">
    <w:abstractNumId w:val="23"/>
  </w:num>
  <w:num w:numId="39">
    <w:abstractNumId w:val="12"/>
  </w:num>
  <w:num w:numId="40">
    <w:abstractNumId w:val="39"/>
  </w:num>
  <w:num w:numId="41">
    <w:abstractNumId w:val="10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2A"/>
    <w:rsid w:val="00015CF0"/>
    <w:rsid w:val="00020CAA"/>
    <w:rsid w:val="000227C0"/>
    <w:rsid w:val="000311F9"/>
    <w:rsid w:val="00031DD7"/>
    <w:rsid w:val="00032909"/>
    <w:rsid w:val="000344F5"/>
    <w:rsid w:val="00037FA0"/>
    <w:rsid w:val="00042CB6"/>
    <w:rsid w:val="00042D3B"/>
    <w:rsid w:val="00044CA9"/>
    <w:rsid w:val="00045639"/>
    <w:rsid w:val="00055EFA"/>
    <w:rsid w:val="00056E18"/>
    <w:rsid w:val="00062430"/>
    <w:rsid w:val="00063144"/>
    <w:rsid w:val="000655A4"/>
    <w:rsid w:val="00067B01"/>
    <w:rsid w:val="00076AAB"/>
    <w:rsid w:val="00080DFF"/>
    <w:rsid w:val="00086967"/>
    <w:rsid w:val="00086E53"/>
    <w:rsid w:val="00087722"/>
    <w:rsid w:val="000929F5"/>
    <w:rsid w:val="000940B6"/>
    <w:rsid w:val="000A0293"/>
    <w:rsid w:val="000B0C5D"/>
    <w:rsid w:val="000B4C1D"/>
    <w:rsid w:val="000B6EA3"/>
    <w:rsid w:val="000C12EA"/>
    <w:rsid w:val="000C3AB4"/>
    <w:rsid w:val="000D0206"/>
    <w:rsid w:val="000D637F"/>
    <w:rsid w:val="000E1F60"/>
    <w:rsid w:val="000E234A"/>
    <w:rsid w:val="000E3253"/>
    <w:rsid w:val="000E42BC"/>
    <w:rsid w:val="000E46D4"/>
    <w:rsid w:val="000E558D"/>
    <w:rsid w:val="000E68DE"/>
    <w:rsid w:val="000F1B9C"/>
    <w:rsid w:val="000F2CEB"/>
    <w:rsid w:val="000F3EFE"/>
    <w:rsid w:val="000F57A1"/>
    <w:rsid w:val="0011405A"/>
    <w:rsid w:val="001264EF"/>
    <w:rsid w:val="00134CC5"/>
    <w:rsid w:val="00142DFE"/>
    <w:rsid w:val="0014390F"/>
    <w:rsid w:val="00145605"/>
    <w:rsid w:val="00164D8D"/>
    <w:rsid w:val="00171B49"/>
    <w:rsid w:val="00172B4B"/>
    <w:rsid w:val="001841C6"/>
    <w:rsid w:val="0018551E"/>
    <w:rsid w:val="001A04F1"/>
    <w:rsid w:val="001A12B0"/>
    <w:rsid w:val="001A77B8"/>
    <w:rsid w:val="001B197E"/>
    <w:rsid w:val="001C2EA3"/>
    <w:rsid w:val="001D4EA4"/>
    <w:rsid w:val="001E509A"/>
    <w:rsid w:val="001F034A"/>
    <w:rsid w:val="00201A7E"/>
    <w:rsid w:val="002125B3"/>
    <w:rsid w:val="00212A14"/>
    <w:rsid w:val="002207BC"/>
    <w:rsid w:val="002219E2"/>
    <w:rsid w:val="00231AA4"/>
    <w:rsid w:val="00232150"/>
    <w:rsid w:val="002336AA"/>
    <w:rsid w:val="00235628"/>
    <w:rsid w:val="00256983"/>
    <w:rsid w:val="00270F50"/>
    <w:rsid w:val="00292615"/>
    <w:rsid w:val="002A0676"/>
    <w:rsid w:val="002A1FC7"/>
    <w:rsid w:val="002A4F2A"/>
    <w:rsid w:val="002B0F5D"/>
    <w:rsid w:val="002B3E09"/>
    <w:rsid w:val="002C2676"/>
    <w:rsid w:val="002C33A9"/>
    <w:rsid w:val="002C3FB9"/>
    <w:rsid w:val="002C7CB6"/>
    <w:rsid w:val="002D77F3"/>
    <w:rsid w:val="002D79D6"/>
    <w:rsid w:val="002E0C71"/>
    <w:rsid w:val="002E122D"/>
    <w:rsid w:val="002E3460"/>
    <w:rsid w:val="002E5638"/>
    <w:rsid w:val="002F20E5"/>
    <w:rsid w:val="002F31F7"/>
    <w:rsid w:val="002F373C"/>
    <w:rsid w:val="002F4C8A"/>
    <w:rsid w:val="002F5393"/>
    <w:rsid w:val="002F7AFA"/>
    <w:rsid w:val="003162A8"/>
    <w:rsid w:val="00330143"/>
    <w:rsid w:val="00332436"/>
    <w:rsid w:val="0034346F"/>
    <w:rsid w:val="00351AC0"/>
    <w:rsid w:val="00361023"/>
    <w:rsid w:val="00361689"/>
    <w:rsid w:val="00365973"/>
    <w:rsid w:val="00366208"/>
    <w:rsid w:val="00371841"/>
    <w:rsid w:val="0037362F"/>
    <w:rsid w:val="003942B6"/>
    <w:rsid w:val="0039632B"/>
    <w:rsid w:val="003969A1"/>
    <w:rsid w:val="003A39CE"/>
    <w:rsid w:val="003A7D59"/>
    <w:rsid w:val="003C1671"/>
    <w:rsid w:val="003C2CC9"/>
    <w:rsid w:val="003C4260"/>
    <w:rsid w:val="003C4FE6"/>
    <w:rsid w:val="003D2F65"/>
    <w:rsid w:val="003E39AF"/>
    <w:rsid w:val="003E6BC6"/>
    <w:rsid w:val="003F1920"/>
    <w:rsid w:val="00402F32"/>
    <w:rsid w:val="00406F0D"/>
    <w:rsid w:val="0041142F"/>
    <w:rsid w:val="00412201"/>
    <w:rsid w:val="004127D6"/>
    <w:rsid w:val="00415932"/>
    <w:rsid w:val="004202F8"/>
    <w:rsid w:val="004215C4"/>
    <w:rsid w:val="00430DDE"/>
    <w:rsid w:val="00431033"/>
    <w:rsid w:val="00434565"/>
    <w:rsid w:val="004526D7"/>
    <w:rsid w:val="00452DD7"/>
    <w:rsid w:val="00454DA4"/>
    <w:rsid w:val="004656E0"/>
    <w:rsid w:val="00467C63"/>
    <w:rsid w:val="00470E4F"/>
    <w:rsid w:val="00474CFC"/>
    <w:rsid w:val="00475686"/>
    <w:rsid w:val="00485541"/>
    <w:rsid w:val="004A0578"/>
    <w:rsid w:val="004A2624"/>
    <w:rsid w:val="004A3451"/>
    <w:rsid w:val="004A7013"/>
    <w:rsid w:val="004B3328"/>
    <w:rsid w:val="004B6324"/>
    <w:rsid w:val="004C0ED2"/>
    <w:rsid w:val="004D09D8"/>
    <w:rsid w:val="004D25C7"/>
    <w:rsid w:val="004D46AC"/>
    <w:rsid w:val="004D55CD"/>
    <w:rsid w:val="004D7E8B"/>
    <w:rsid w:val="004E7679"/>
    <w:rsid w:val="004F0851"/>
    <w:rsid w:val="004F132E"/>
    <w:rsid w:val="004F3BB9"/>
    <w:rsid w:val="004F62CE"/>
    <w:rsid w:val="004F63C4"/>
    <w:rsid w:val="004F6895"/>
    <w:rsid w:val="00514E37"/>
    <w:rsid w:val="005327D8"/>
    <w:rsid w:val="005402FD"/>
    <w:rsid w:val="005455EE"/>
    <w:rsid w:val="005563AC"/>
    <w:rsid w:val="005568EE"/>
    <w:rsid w:val="0056249B"/>
    <w:rsid w:val="005634E9"/>
    <w:rsid w:val="0057001A"/>
    <w:rsid w:val="00570BE3"/>
    <w:rsid w:val="00572494"/>
    <w:rsid w:val="0057456F"/>
    <w:rsid w:val="00574836"/>
    <w:rsid w:val="00577E2D"/>
    <w:rsid w:val="00583BF5"/>
    <w:rsid w:val="00590D5B"/>
    <w:rsid w:val="005A0CB0"/>
    <w:rsid w:val="005A31F0"/>
    <w:rsid w:val="005B0622"/>
    <w:rsid w:val="005D3E6A"/>
    <w:rsid w:val="005E40A9"/>
    <w:rsid w:val="005F3642"/>
    <w:rsid w:val="005F3EF5"/>
    <w:rsid w:val="0060019C"/>
    <w:rsid w:val="006006CF"/>
    <w:rsid w:val="006142ED"/>
    <w:rsid w:val="00616FE3"/>
    <w:rsid w:val="00621144"/>
    <w:rsid w:val="00622A2D"/>
    <w:rsid w:val="006371D8"/>
    <w:rsid w:val="006526FC"/>
    <w:rsid w:val="006540FC"/>
    <w:rsid w:val="00654600"/>
    <w:rsid w:val="00655BAA"/>
    <w:rsid w:val="00664FD0"/>
    <w:rsid w:val="00665781"/>
    <w:rsid w:val="0067167B"/>
    <w:rsid w:val="00672077"/>
    <w:rsid w:val="00680670"/>
    <w:rsid w:val="0068395D"/>
    <w:rsid w:val="00690020"/>
    <w:rsid w:val="006912C2"/>
    <w:rsid w:val="006A3600"/>
    <w:rsid w:val="006B3538"/>
    <w:rsid w:val="006B7B25"/>
    <w:rsid w:val="006C0244"/>
    <w:rsid w:val="006C0CC9"/>
    <w:rsid w:val="006C2678"/>
    <w:rsid w:val="006C28BA"/>
    <w:rsid w:val="006D0D53"/>
    <w:rsid w:val="006E1734"/>
    <w:rsid w:val="006E553B"/>
    <w:rsid w:val="006F2558"/>
    <w:rsid w:val="006F3A65"/>
    <w:rsid w:val="006F6E80"/>
    <w:rsid w:val="00706C41"/>
    <w:rsid w:val="00706FD6"/>
    <w:rsid w:val="00716E08"/>
    <w:rsid w:val="007200C4"/>
    <w:rsid w:val="007207C1"/>
    <w:rsid w:val="0072244F"/>
    <w:rsid w:val="00726344"/>
    <w:rsid w:val="00733161"/>
    <w:rsid w:val="007360FD"/>
    <w:rsid w:val="00737080"/>
    <w:rsid w:val="0074285B"/>
    <w:rsid w:val="00745239"/>
    <w:rsid w:val="00746F15"/>
    <w:rsid w:val="00763BD6"/>
    <w:rsid w:val="007712AF"/>
    <w:rsid w:val="00777910"/>
    <w:rsid w:val="00781092"/>
    <w:rsid w:val="007814FE"/>
    <w:rsid w:val="007819E5"/>
    <w:rsid w:val="00783966"/>
    <w:rsid w:val="00785711"/>
    <w:rsid w:val="007918B6"/>
    <w:rsid w:val="00795B20"/>
    <w:rsid w:val="007C0BE1"/>
    <w:rsid w:val="007C648B"/>
    <w:rsid w:val="007C6F58"/>
    <w:rsid w:val="007D6D75"/>
    <w:rsid w:val="007D7382"/>
    <w:rsid w:val="007D7661"/>
    <w:rsid w:val="007F5681"/>
    <w:rsid w:val="008000C6"/>
    <w:rsid w:val="00804D3D"/>
    <w:rsid w:val="00805FBC"/>
    <w:rsid w:val="0080783E"/>
    <w:rsid w:val="00816189"/>
    <w:rsid w:val="0084252C"/>
    <w:rsid w:val="00843F0F"/>
    <w:rsid w:val="008464C0"/>
    <w:rsid w:val="008519B5"/>
    <w:rsid w:val="00854FB7"/>
    <w:rsid w:val="0086094A"/>
    <w:rsid w:val="0086178B"/>
    <w:rsid w:val="00882A66"/>
    <w:rsid w:val="00891F24"/>
    <w:rsid w:val="0089254B"/>
    <w:rsid w:val="008A0CBE"/>
    <w:rsid w:val="008C3D30"/>
    <w:rsid w:val="008C45B9"/>
    <w:rsid w:val="008C58FC"/>
    <w:rsid w:val="008D179D"/>
    <w:rsid w:val="008D4BE9"/>
    <w:rsid w:val="008D4F43"/>
    <w:rsid w:val="008E301F"/>
    <w:rsid w:val="008E34F8"/>
    <w:rsid w:val="008E4F36"/>
    <w:rsid w:val="00900A04"/>
    <w:rsid w:val="00903375"/>
    <w:rsid w:val="0092070D"/>
    <w:rsid w:val="00920C94"/>
    <w:rsid w:val="00924E88"/>
    <w:rsid w:val="00932083"/>
    <w:rsid w:val="00933410"/>
    <w:rsid w:val="00947766"/>
    <w:rsid w:val="00951544"/>
    <w:rsid w:val="00951B5B"/>
    <w:rsid w:val="00954C6A"/>
    <w:rsid w:val="00965320"/>
    <w:rsid w:val="0096617B"/>
    <w:rsid w:val="0096797B"/>
    <w:rsid w:val="00972EEA"/>
    <w:rsid w:val="00973BC7"/>
    <w:rsid w:val="0097532A"/>
    <w:rsid w:val="00984BE2"/>
    <w:rsid w:val="00985474"/>
    <w:rsid w:val="00990768"/>
    <w:rsid w:val="00993E5F"/>
    <w:rsid w:val="00995D84"/>
    <w:rsid w:val="00997C65"/>
    <w:rsid w:val="009A01BF"/>
    <w:rsid w:val="009A7AEA"/>
    <w:rsid w:val="009C517F"/>
    <w:rsid w:val="009C5662"/>
    <w:rsid w:val="009C75F3"/>
    <w:rsid w:val="009D0E20"/>
    <w:rsid w:val="009D1D21"/>
    <w:rsid w:val="009D2842"/>
    <w:rsid w:val="009E2750"/>
    <w:rsid w:val="009E3000"/>
    <w:rsid w:val="009F7426"/>
    <w:rsid w:val="00A00A9F"/>
    <w:rsid w:val="00A00C17"/>
    <w:rsid w:val="00A14999"/>
    <w:rsid w:val="00A24450"/>
    <w:rsid w:val="00A31CB6"/>
    <w:rsid w:val="00A33C64"/>
    <w:rsid w:val="00A351AF"/>
    <w:rsid w:val="00A36AAD"/>
    <w:rsid w:val="00A40031"/>
    <w:rsid w:val="00A42B05"/>
    <w:rsid w:val="00A433B2"/>
    <w:rsid w:val="00A51008"/>
    <w:rsid w:val="00A53EDC"/>
    <w:rsid w:val="00A556DD"/>
    <w:rsid w:val="00A604CC"/>
    <w:rsid w:val="00A607CC"/>
    <w:rsid w:val="00A81F33"/>
    <w:rsid w:val="00A84D6E"/>
    <w:rsid w:val="00A9099D"/>
    <w:rsid w:val="00A96A80"/>
    <w:rsid w:val="00AA47D5"/>
    <w:rsid w:val="00AA7A18"/>
    <w:rsid w:val="00AB6D8F"/>
    <w:rsid w:val="00AC1EE0"/>
    <w:rsid w:val="00AC4C7A"/>
    <w:rsid w:val="00AC5C89"/>
    <w:rsid w:val="00AD0306"/>
    <w:rsid w:val="00AD0E54"/>
    <w:rsid w:val="00AD2391"/>
    <w:rsid w:val="00AE7650"/>
    <w:rsid w:val="00AF2E5C"/>
    <w:rsid w:val="00AF58B1"/>
    <w:rsid w:val="00AF6716"/>
    <w:rsid w:val="00B00149"/>
    <w:rsid w:val="00B00B45"/>
    <w:rsid w:val="00B0441F"/>
    <w:rsid w:val="00B146B0"/>
    <w:rsid w:val="00B14E84"/>
    <w:rsid w:val="00B161D3"/>
    <w:rsid w:val="00B23F6E"/>
    <w:rsid w:val="00B26734"/>
    <w:rsid w:val="00B27086"/>
    <w:rsid w:val="00B30EA9"/>
    <w:rsid w:val="00B30F63"/>
    <w:rsid w:val="00B37520"/>
    <w:rsid w:val="00B47B34"/>
    <w:rsid w:val="00B47D38"/>
    <w:rsid w:val="00B50055"/>
    <w:rsid w:val="00B504C8"/>
    <w:rsid w:val="00B518ED"/>
    <w:rsid w:val="00B51FC9"/>
    <w:rsid w:val="00B53B5F"/>
    <w:rsid w:val="00B54AF6"/>
    <w:rsid w:val="00B570B0"/>
    <w:rsid w:val="00B628C7"/>
    <w:rsid w:val="00B715BF"/>
    <w:rsid w:val="00B810A3"/>
    <w:rsid w:val="00B92C25"/>
    <w:rsid w:val="00B94401"/>
    <w:rsid w:val="00B9607A"/>
    <w:rsid w:val="00BA2F1D"/>
    <w:rsid w:val="00BB37A7"/>
    <w:rsid w:val="00BC472F"/>
    <w:rsid w:val="00BD4E20"/>
    <w:rsid w:val="00BD77A3"/>
    <w:rsid w:val="00C06BBC"/>
    <w:rsid w:val="00C106F4"/>
    <w:rsid w:val="00C16757"/>
    <w:rsid w:val="00C229EE"/>
    <w:rsid w:val="00C2775A"/>
    <w:rsid w:val="00C320EE"/>
    <w:rsid w:val="00C41371"/>
    <w:rsid w:val="00C427E6"/>
    <w:rsid w:val="00C46429"/>
    <w:rsid w:val="00C501CB"/>
    <w:rsid w:val="00C521E9"/>
    <w:rsid w:val="00C524D5"/>
    <w:rsid w:val="00C53216"/>
    <w:rsid w:val="00C560D6"/>
    <w:rsid w:val="00C62DEE"/>
    <w:rsid w:val="00C641AD"/>
    <w:rsid w:val="00C65030"/>
    <w:rsid w:val="00C6581B"/>
    <w:rsid w:val="00C678DF"/>
    <w:rsid w:val="00C7464C"/>
    <w:rsid w:val="00C7618D"/>
    <w:rsid w:val="00C773CB"/>
    <w:rsid w:val="00C83BEB"/>
    <w:rsid w:val="00C87169"/>
    <w:rsid w:val="00C87EAD"/>
    <w:rsid w:val="00C91616"/>
    <w:rsid w:val="00C923B1"/>
    <w:rsid w:val="00C93692"/>
    <w:rsid w:val="00CB337D"/>
    <w:rsid w:val="00CB57D8"/>
    <w:rsid w:val="00CC4E86"/>
    <w:rsid w:val="00CC5588"/>
    <w:rsid w:val="00CC5845"/>
    <w:rsid w:val="00CC615A"/>
    <w:rsid w:val="00CD1C61"/>
    <w:rsid w:val="00CD388A"/>
    <w:rsid w:val="00CD572C"/>
    <w:rsid w:val="00CD679E"/>
    <w:rsid w:val="00CE1D26"/>
    <w:rsid w:val="00CE24B9"/>
    <w:rsid w:val="00CE2E92"/>
    <w:rsid w:val="00CF46AB"/>
    <w:rsid w:val="00CF6ECE"/>
    <w:rsid w:val="00D02855"/>
    <w:rsid w:val="00D046EA"/>
    <w:rsid w:val="00D112EE"/>
    <w:rsid w:val="00D1386E"/>
    <w:rsid w:val="00D149E8"/>
    <w:rsid w:val="00D15F6B"/>
    <w:rsid w:val="00D31137"/>
    <w:rsid w:val="00D34BC5"/>
    <w:rsid w:val="00D377BC"/>
    <w:rsid w:val="00D422D0"/>
    <w:rsid w:val="00D46626"/>
    <w:rsid w:val="00D46702"/>
    <w:rsid w:val="00D47720"/>
    <w:rsid w:val="00D51480"/>
    <w:rsid w:val="00D5645F"/>
    <w:rsid w:val="00D71CBD"/>
    <w:rsid w:val="00D724CF"/>
    <w:rsid w:val="00D761D6"/>
    <w:rsid w:val="00D76AAF"/>
    <w:rsid w:val="00D76EF2"/>
    <w:rsid w:val="00D774E5"/>
    <w:rsid w:val="00D804FC"/>
    <w:rsid w:val="00D87E2E"/>
    <w:rsid w:val="00D95343"/>
    <w:rsid w:val="00D96A9F"/>
    <w:rsid w:val="00DB3DA0"/>
    <w:rsid w:val="00DB55F5"/>
    <w:rsid w:val="00DC0F0F"/>
    <w:rsid w:val="00DC538A"/>
    <w:rsid w:val="00DC5D2F"/>
    <w:rsid w:val="00DC747E"/>
    <w:rsid w:val="00DC7A91"/>
    <w:rsid w:val="00DC7D0C"/>
    <w:rsid w:val="00DD59FA"/>
    <w:rsid w:val="00DF1594"/>
    <w:rsid w:val="00E01FE1"/>
    <w:rsid w:val="00E0261B"/>
    <w:rsid w:val="00E02937"/>
    <w:rsid w:val="00E14A8F"/>
    <w:rsid w:val="00E1612F"/>
    <w:rsid w:val="00E2073C"/>
    <w:rsid w:val="00E25CF4"/>
    <w:rsid w:val="00E27600"/>
    <w:rsid w:val="00E37BC4"/>
    <w:rsid w:val="00E456EA"/>
    <w:rsid w:val="00E56E89"/>
    <w:rsid w:val="00E64848"/>
    <w:rsid w:val="00E64FDB"/>
    <w:rsid w:val="00E71C42"/>
    <w:rsid w:val="00E723C8"/>
    <w:rsid w:val="00E86F15"/>
    <w:rsid w:val="00E91833"/>
    <w:rsid w:val="00EA1E1D"/>
    <w:rsid w:val="00EA3D52"/>
    <w:rsid w:val="00EA46E4"/>
    <w:rsid w:val="00EB5D6C"/>
    <w:rsid w:val="00EB6D14"/>
    <w:rsid w:val="00EC1B94"/>
    <w:rsid w:val="00EC30FB"/>
    <w:rsid w:val="00EC3659"/>
    <w:rsid w:val="00ED1C1B"/>
    <w:rsid w:val="00EE0993"/>
    <w:rsid w:val="00EE1E45"/>
    <w:rsid w:val="00EE7986"/>
    <w:rsid w:val="00F00D8E"/>
    <w:rsid w:val="00F06C2E"/>
    <w:rsid w:val="00F13E10"/>
    <w:rsid w:val="00F16CE6"/>
    <w:rsid w:val="00F20DE6"/>
    <w:rsid w:val="00F21A9C"/>
    <w:rsid w:val="00F21CF7"/>
    <w:rsid w:val="00F33D19"/>
    <w:rsid w:val="00F47158"/>
    <w:rsid w:val="00F5314A"/>
    <w:rsid w:val="00F53FEF"/>
    <w:rsid w:val="00F5714E"/>
    <w:rsid w:val="00F57DE0"/>
    <w:rsid w:val="00F60B1B"/>
    <w:rsid w:val="00F73967"/>
    <w:rsid w:val="00F76BB8"/>
    <w:rsid w:val="00F81432"/>
    <w:rsid w:val="00F81B48"/>
    <w:rsid w:val="00F828BB"/>
    <w:rsid w:val="00F86466"/>
    <w:rsid w:val="00F97C35"/>
    <w:rsid w:val="00FA069F"/>
    <w:rsid w:val="00FA367B"/>
    <w:rsid w:val="00FB2FA2"/>
    <w:rsid w:val="00FC5DF5"/>
    <w:rsid w:val="00FC725C"/>
    <w:rsid w:val="00FD2CFE"/>
    <w:rsid w:val="00FD3EFF"/>
    <w:rsid w:val="00FE07DC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E8CE17"/>
  <w15:chartTrackingRefBased/>
  <w15:docId w15:val="{0CE5BD56-C318-4D67-AD32-4A58899F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753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F1594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paragraph" w:styleId="2">
    <w:name w:val="heading 2"/>
    <w:basedOn w:val="a"/>
    <w:next w:val="a"/>
    <w:qFormat/>
    <w:rsid w:val="00F00D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F00D8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2F373C"/>
    <w:rPr>
      <w:sz w:val="28"/>
      <w:szCs w:val="28"/>
    </w:rPr>
  </w:style>
  <w:style w:type="paragraph" w:customStyle="1" w:styleId="ConsPlusNormal">
    <w:name w:val="ConsPlusNormal"/>
    <w:rsid w:val="002F3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3718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B960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9607A"/>
    <w:rPr>
      <w:sz w:val="24"/>
      <w:szCs w:val="24"/>
    </w:rPr>
  </w:style>
  <w:style w:type="paragraph" w:styleId="a8">
    <w:name w:val="footer"/>
    <w:basedOn w:val="a"/>
    <w:link w:val="a9"/>
    <w:uiPriority w:val="99"/>
    <w:rsid w:val="00B960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607A"/>
    <w:rPr>
      <w:sz w:val="24"/>
      <w:szCs w:val="24"/>
    </w:rPr>
  </w:style>
  <w:style w:type="paragraph" w:styleId="aa">
    <w:name w:val="Balloon Text"/>
    <w:basedOn w:val="a"/>
    <w:link w:val="ab"/>
    <w:rsid w:val="004A05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A0578"/>
    <w:rPr>
      <w:rFonts w:ascii="Tahoma" w:hAnsi="Tahoma" w:cs="Tahoma"/>
      <w:sz w:val="16"/>
      <w:szCs w:val="16"/>
    </w:rPr>
  </w:style>
  <w:style w:type="paragraph" w:customStyle="1" w:styleId="ac">
    <w:name w:val="Обычный (веб)"/>
    <w:basedOn w:val="a"/>
    <w:uiPriority w:val="99"/>
    <w:rsid w:val="00590D5B"/>
    <w:pPr>
      <w:spacing w:before="94" w:after="94"/>
    </w:pPr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link w:val="1"/>
    <w:rsid w:val="00DF1594"/>
    <w:rPr>
      <w:rFonts w:ascii="AG Souvenir" w:hAnsi="AG Souvenir"/>
      <w:b/>
      <w:spacing w:val="38"/>
      <w:sz w:val="28"/>
      <w:lang w:val="ru-RU" w:eastAsia="ru-RU" w:bidi="ar-SA"/>
    </w:rPr>
  </w:style>
  <w:style w:type="paragraph" w:customStyle="1" w:styleId="subheader">
    <w:name w:val="subheader"/>
    <w:basedOn w:val="a"/>
    <w:rsid w:val="00256983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11">
    <w:name w:val="Абзац списка1"/>
    <w:basedOn w:val="a"/>
    <w:rsid w:val="00F00D8E"/>
    <w:pPr>
      <w:suppressAutoHyphens/>
    </w:pPr>
    <w:rPr>
      <w:rFonts w:eastAsia="PMingLiU"/>
      <w:kern w:val="1"/>
      <w:sz w:val="20"/>
      <w:szCs w:val="20"/>
      <w:lang w:eastAsia="ar-SA"/>
    </w:rPr>
  </w:style>
  <w:style w:type="character" w:customStyle="1" w:styleId="70">
    <w:name w:val="Заголовок 7 Знак"/>
    <w:link w:val="7"/>
    <w:rsid w:val="00F00D8E"/>
    <w:rPr>
      <w:sz w:val="24"/>
      <w:szCs w:val="24"/>
      <w:lang w:val="ru-RU" w:eastAsia="ru-RU" w:bidi="ar-SA"/>
    </w:rPr>
  </w:style>
  <w:style w:type="character" w:customStyle="1" w:styleId="FontStyle11">
    <w:name w:val="Font Style11"/>
    <w:rsid w:val="00F00D8E"/>
    <w:rPr>
      <w:rFonts w:ascii="Times New Roman" w:hAnsi="Times New Roman" w:cs="Times New Roman"/>
      <w:sz w:val="26"/>
      <w:szCs w:val="26"/>
    </w:rPr>
  </w:style>
  <w:style w:type="paragraph" w:customStyle="1" w:styleId="ad">
    <w:name w:val="Таблицы (моноширинный)"/>
    <w:basedOn w:val="a"/>
    <w:next w:val="a"/>
    <w:rsid w:val="00F00D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Текст (прав. подпись)"/>
    <w:basedOn w:val="a"/>
    <w:next w:val="a"/>
    <w:rsid w:val="00F00D8E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Style5">
    <w:name w:val="Style5"/>
    <w:basedOn w:val="a"/>
    <w:rsid w:val="00F00D8E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F00D8E"/>
    <w:rPr>
      <w:rFonts w:ascii="Times New Roman" w:hAnsi="Times New Roman" w:cs="Times New Roman"/>
      <w:sz w:val="18"/>
      <w:szCs w:val="18"/>
    </w:rPr>
  </w:style>
  <w:style w:type="character" w:customStyle="1" w:styleId="20">
    <w:name w:val="Основной текст (2)_"/>
    <w:link w:val="21"/>
    <w:locked/>
    <w:rsid w:val="000E42BC"/>
    <w:rPr>
      <w:b/>
      <w:bCs/>
      <w:sz w:val="27"/>
      <w:szCs w:val="27"/>
      <w:lang w:bidi="ar-SA"/>
    </w:rPr>
  </w:style>
  <w:style w:type="paragraph" w:customStyle="1" w:styleId="21">
    <w:name w:val="Основной текст (2)"/>
    <w:basedOn w:val="a"/>
    <w:link w:val="20"/>
    <w:rsid w:val="000E42BC"/>
    <w:pPr>
      <w:shd w:val="clear" w:color="auto" w:fill="FFFFFF"/>
      <w:spacing w:after="300" w:line="322" w:lineRule="exact"/>
      <w:ind w:firstLine="1420"/>
    </w:pPr>
    <w:rPr>
      <w:b/>
      <w:bCs/>
      <w:sz w:val="27"/>
      <w:szCs w:val="27"/>
    </w:rPr>
  </w:style>
  <w:style w:type="character" w:styleId="af">
    <w:name w:val="page number"/>
    <w:basedOn w:val="a0"/>
    <w:rsid w:val="006B7B25"/>
  </w:style>
  <w:style w:type="character" w:customStyle="1" w:styleId="af0">
    <w:name w:val="Гипертекстовая ссылка"/>
    <w:rsid w:val="004F6895"/>
    <w:rPr>
      <w:rFonts w:cs="Times New Roman"/>
      <w:b/>
      <w:bCs/>
      <w:color w:val="008000"/>
    </w:rPr>
  </w:style>
  <w:style w:type="paragraph" w:customStyle="1" w:styleId="formattext">
    <w:name w:val="formattext"/>
    <w:basedOn w:val="a"/>
    <w:rsid w:val="004F6895"/>
    <w:pPr>
      <w:spacing w:before="100" w:beforeAutospacing="1" w:after="100" w:afterAutospacing="1"/>
    </w:pPr>
  </w:style>
  <w:style w:type="character" w:customStyle="1" w:styleId="af1">
    <w:name w:val="Цветовое выделение"/>
    <w:rsid w:val="004F6895"/>
    <w:rPr>
      <w:b/>
      <w:color w:val="000080"/>
    </w:rPr>
  </w:style>
  <w:style w:type="paragraph" w:customStyle="1" w:styleId="ConsPlusNonformat">
    <w:name w:val="ConsPlusNonformat"/>
    <w:rsid w:val="000456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(2) + Полужирный"/>
    <w:rsid w:val="00EE7986"/>
    <w:rPr>
      <w:rFonts w:ascii="Times New Roman" w:hAnsi="Times New Roman" w:cs="Times New Roman"/>
      <w:b w:val="0"/>
      <w:bCs w:val="0"/>
      <w:spacing w:val="0"/>
      <w:sz w:val="27"/>
      <w:szCs w:val="27"/>
      <w:lang w:bidi="ar-SA"/>
    </w:rPr>
  </w:style>
  <w:style w:type="character" w:customStyle="1" w:styleId="71">
    <w:name w:val="Основной текст (7)_"/>
    <w:link w:val="72"/>
    <w:rsid w:val="00EE7986"/>
    <w:rPr>
      <w:sz w:val="23"/>
      <w:szCs w:val="23"/>
      <w:lang w:bidi="ar-SA"/>
    </w:rPr>
  </w:style>
  <w:style w:type="character" w:customStyle="1" w:styleId="6">
    <w:name w:val="Основной текст (6)_"/>
    <w:link w:val="60"/>
    <w:rsid w:val="00EE7986"/>
    <w:rPr>
      <w:b/>
      <w:bCs/>
      <w:sz w:val="27"/>
      <w:szCs w:val="27"/>
      <w:lang w:bidi="ar-SA"/>
    </w:rPr>
  </w:style>
  <w:style w:type="paragraph" w:customStyle="1" w:styleId="72">
    <w:name w:val="Основной текст (7)"/>
    <w:basedOn w:val="a"/>
    <w:link w:val="71"/>
    <w:rsid w:val="00EE7986"/>
    <w:pPr>
      <w:shd w:val="clear" w:color="auto" w:fill="FFFFFF"/>
      <w:spacing w:before="1260" w:line="283" w:lineRule="exac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rsid w:val="00EE7986"/>
    <w:pPr>
      <w:shd w:val="clear" w:color="auto" w:fill="FFFFFF"/>
      <w:spacing w:before="300" w:after="300" w:line="331" w:lineRule="exact"/>
      <w:jc w:val="center"/>
    </w:pPr>
    <w:rPr>
      <w:b/>
      <w:bCs/>
      <w:sz w:val="27"/>
      <w:szCs w:val="27"/>
    </w:rPr>
  </w:style>
  <w:style w:type="character" w:customStyle="1" w:styleId="12">
    <w:name w:val="Заголовок №1_"/>
    <w:link w:val="13"/>
    <w:rsid w:val="0014390F"/>
    <w:rPr>
      <w:smallCaps/>
      <w:sz w:val="44"/>
      <w:szCs w:val="44"/>
      <w:lang w:bidi="ar-SA"/>
    </w:rPr>
  </w:style>
  <w:style w:type="paragraph" w:customStyle="1" w:styleId="13">
    <w:name w:val="Заголовок №1"/>
    <w:basedOn w:val="a"/>
    <w:link w:val="12"/>
    <w:rsid w:val="0014390F"/>
    <w:pPr>
      <w:shd w:val="clear" w:color="auto" w:fill="FFFFFF"/>
      <w:spacing w:after="120" w:line="240" w:lineRule="atLeast"/>
      <w:jc w:val="center"/>
      <w:outlineLvl w:val="0"/>
    </w:pPr>
    <w:rPr>
      <w:smallCaps/>
      <w:sz w:val="44"/>
      <w:szCs w:val="44"/>
    </w:rPr>
  </w:style>
  <w:style w:type="character" w:customStyle="1" w:styleId="61">
    <w:name w:val="Заголовок №6_"/>
    <w:link w:val="62"/>
    <w:rsid w:val="00D46626"/>
    <w:rPr>
      <w:b/>
      <w:bCs/>
      <w:sz w:val="25"/>
      <w:szCs w:val="25"/>
      <w:lang w:bidi="ar-SA"/>
    </w:rPr>
  </w:style>
  <w:style w:type="character" w:customStyle="1" w:styleId="af2">
    <w:name w:val="Основной текст + Полужирный"/>
    <w:rsid w:val="00D46626"/>
    <w:rPr>
      <w:rFonts w:ascii="Times New Roman" w:hAnsi="Times New Roman" w:cs="Times New Roman"/>
      <w:b/>
      <w:bCs/>
      <w:spacing w:val="0"/>
      <w:sz w:val="25"/>
      <w:szCs w:val="25"/>
    </w:rPr>
  </w:style>
  <w:style w:type="paragraph" w:customStyle="1" w:styleId="62">
    <w:name w:val="Заголовок №6"/>
    <w:basedOn w:val="a"/>
    <w:link w:val="61"/>
    <w:rsid w:val="00D46626"/>
    <w:pPr>
      <w:shd w:val="clear" w:color="auto" w:fill="FFFFFF"/>
      <w:spacing w:before="300" w:line="298" w:lineRule="exact"/>
      <w:jc w:val="center"/>
      <w:outlineLvl w:val="5"/>
    </w:pPr>
    <w:rPr>
      <w:b/>
      <w:bCs/>
      <w:sz w:val="25"/>
      <w:szCs w:val="25"/>
    </w:rPr>
  </w:style>
  <w:style w:type="character" w:customStyle="1" w:styleId="apple-converted-space">
    <w:name w:val="apple-converted-space"/>
    <w:basedOn w:val="a0"/>
    <w:rsid w:val="00AC1EE0"/>
  </w:style>
  <w:style w:type="paragraph" w:customStyle="1" w:styleId="Style4">
    <w:name w:val="Style4"/>
    <w:basedOn w:val="a"/>
    <w:rsid w:val="0067167B"/>
    <w:pPr>
      <w:widowControl w:val="0"/>
      <w:autoSpaceDE w:val="0"/>
      <w:autoSpaceDN w:val="0"/>
      <w:adjustRightInd w:val="0"/>
      <w:spacing w:line="338" w:lineRule="exact"/>
    </w:pPr>
  </w:style>
  <w:style w:type="paragraph" w:customStyle="1" w:styleId="Style6">
    <w:name w:val="Style6"/>
    <w:basedOn w:val="a"/>
    <w:rsid w:val="0067167B"/>
    <w:pPr>
      <w:widowControl w:val="0"/>
      <w:autoSpaceDE w:val="0"/>
      <w:autoSpaceDN w:val="0"/>
      <w:adjustRightInd w:val="0"/>
      <w:jc w:val="both"/>
    </w:pPr>
  </w:style>
  <w:style w:type="character" w:customStyle="1" w:styleId="FontStyle23">
    <w:name w:val="Font Style23"/>
    <w:rsid w:val="0067167B"/>
    <w:rPr>
      <w:rFonts w:ascii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67167B"/>
    <w:rPr>
      <w:rFonts w:ascii="Consultant" w:hAnsi="Consultant"/>
    </w:rPr>
  </w:style>
  <w:style w:type="paragraph" w:styleId="af3">
    <w:name w:val="No Spacing"/>
    <w:uiPriority w:val="99"/>
    <w:qFormat/>
    <w:rsid w:val="0067167B"/>
    <w:pPr>
      <w:suppressAutoHyphens/>
      <w:spacing w:line="100" w:lineRule="atLeast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consplusnormal0">
    <w:name w:val="consplusnormal"/>
    <w:basedOn w:val="a"/>
    <w:rsid w:val="0067167B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7618D"/>
    <w:pPr>
      <w:ind w:left="708"/>
    </w:pPr>
  </w:style>
  <w:style w:type="paragraph" w:customStyle="1" w:styleId="consplustitle">
    <w:name w:val="consplustitle"/>
    <w:basedOn w:val="a"/>
    <w:rsid w:val="00C7464C"/>
    <w:pPr>
      <w:spacing w:before="100" w:beforeAutospacing="1" w:after="100" w:afterAutospacing="1"/>
    </w:pPr>
  </w:style>
  <w:style w:type="paragraph" w:customStyle="1" w:styleId="14">
    <w:name w:val="Знак1"/>
    <w:basedOn w:val="a"/>
    <w:rsid w:val="003C2C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3A859-7B02-4902-B5B4-D20E3B6E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_-=/:\=-_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hobbitPC</dc:creator>
  <cp:keywords/>
  <cp:lastModifiedBy>Пользователь</cp:lastModifiedBy>
  <cp:revision>4</cp:revision>
  <cp:lastPrinted>2018-08-17T08:51:00Z</cp:lastPrinted>
  <dcterms:created xsi:type="dcterms:W3CDTF">2023-09-25T11:26:00Z</dcterms:created>
  <dcterms:modified xsi:type="dcterms:W3CDTF">2023-09-25T12:19:00Z</dcterms:modified>
</cp:coreProperties>
</file>